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604568" name="6e8f6c00-10c9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715907" name="6e8f6c00-10c9-11f1-a124-71af2a5d481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80856910" name="1056fad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0517216" name="1056fad0-10ca-11f1-a124-71af2a5d481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86556741" name="233351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751913" name="23335180-10ca-11f1-a124-71af2a5d48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7890555" name="96d07c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0693501" name="96d07c80-10ca-11f1-a124-71af2a5d481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3320427" name="68e723e0-10cb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1544850" name="68e723e0-10cb-11f1-a124-71af2a5d481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